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43973542" name="019e4558-eee2-7e2b-9350-550084f227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945011" name="019e4558-eee2-7e2b-9350-550084f2270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9048282" name="019e456c-776d-7035-b134-1d163a463a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585621" name="019e456c-776d-7035-b134-1d163a463a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3739276" name="019e4586-4a52-74a7-8fb0-a74b0d62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6142923" name="019e4586-4a52-74a7-8fb0-a74b0d62408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5615248" name="019e455a-dc7a-7d5f-9477-43dae5b18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374449" name="019e455a-dc7a-7d5f-9477-43dae5b180c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1106000" name="019e456d-e0fe-7676-9cdf-b30213f410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8832549" name="019e456d-e0fe-7676-9cdf-b30213f410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37950976" name="019e4587-b557-77e2-8b8a-7fc8c20df6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7289174" name="019e4587-b557-77e2-8b8a-7fc8c20df66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8812902" name="019e455c-fae6-7a75-82a6-9e5839e0e5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8806910" name="019e455c-fae6-7a75-82a6-9e5839e0e5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2329782" name="019e456f-214a-75d8-9ab8-15ee7fcee3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965672" name="019e456f-214a-75d8-9ab8-15ee7fcee31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89863" name="019e4589-44f1-74f9-a12a-7398bfbb16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75139" name="019e4589-44f1-74f9-a12a-7398bfbb16f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